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E0B" w:rsidRDefault="00B52E0B" w:rsidP="0087494E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63088D" w:rsidRDefault="0063088D" w:rsidP="0087494E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1A4C7A" w:rsidRPr="008A3AE8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1A4C7A" w:rsidRPr="008A3AE8" w:rsidRDefault="001A4C7A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182BBF" w:rsidRPr="00182BBF" w:rsidRDefault="00182BBF" w:rsidP="00182B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en-US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>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Pr="00182BBF">
        <w:rPr>
          <w:rFonts w:ascii="Times New Roman" w:eastAsiaTheme="minorEastAsia" w:hAnsi="Times New Roman"/>
          <w:b/>
          <w:sz w:val="27"/>
          <w:szCs w:val="27"/>
        </w:rPr>
        <w:t>3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2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-8-8/4</w:t>
      </w:r>
      <w:r w:rsidRPr="00182BBF">
        <w:rPr>
          <w:rFonts w:ascii="Times New Roman" w:eastAsiaTheme="minorEastAsia" w:hAnsi="Times New Roman"/>
          <w:b/>
          <w:sz w:val="27"/>
          <w:szCs w:val="27"/>
        </w:rPr>
        <w:t>7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3</w:t>
      </w:r>
    </w:p>
    <w:p w:rsidR="00182BBF" w:rsidRDefault="00182BBF" w:rsidP="00182B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8 квітня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1A4C7A" w:rsidRPr="00A36253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342EC8">
        <w:rPr>
          <w:rFonts w:ascii="Times New Roman" w:hAnsi="Times New Roman"/>
          <w:b/>
          <w:bCs/>
          <w:sz w:val="28"/>
          <w:szCs w:val="28"/>
          <w:lang w:val="uk-UA"/>
        </w:rPr>
        <w:t>Кравець</w:t>
      </w:r>
      <w:proofErr w:type="spellEnd"/>
      <w:r w:rsidR="00342EC8">
        <w:rPr>
          <w:rFonts w:ascii="Times New Roman" w:hAnsi="Times New Roman"/>
          <w:b/>
          <w:bCs/>
          <w:sz w:val="28"/>
          <w:szCs w:val="28"/>
          <w:lang w:val="uk-UA"/>
        </w:rPr>
        <w:t xml:space="preserve"> В.М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A4C7A" w:rsidRPr="007D583B" w:rsidRDefault="001A4C7A" w:rsidP="001A4C7A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1A4C7A" w:rsidRPr="00A36253" w:rsidRDefault="001A4C7A" w:rsidP="001A4C7A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9E488D" w:rsidRPr="009E488D">
        <w:rPr>
          <w:lang w:val="uk-UA"/>
        </w:rPr>
        <w:t xml:space="preserve"> </w:t>
      </w:r>
      <w:r w:rsidR="00342EC8">
        <w:rPr>
          <w:rFonts w:ascii="Times New Roman" w:hAnsi="Times New Roman"/>
          <w:bCs/>
          <w:sz w:val="28"/>
          <w:szCs w:val="28"/>
          <w:lang w:val="uk-UA"/>
        </w:rPr>
        <w:t>Кравець Вікторії Миколаївни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землеустрою, щодо, встановлення меж земельної ділянки в натурі (на місцевості),</w:t>
      </w:r>
      <w:r w:rsidR="0087494E">
        <w:rPr>
          <w:rFonts w:ascii="Times New Roman" w:hAnsi="Times New Roman"/>
          <w:sz w:val="28"/>
          <w:szCs w:val="28"/>
          <w:lang w:val="uk-UA"/>
        </w:rPr>
        <w:t xml:space="preserve"> керуючись ст..12, 40, 118,121 </w:t>
      </w:r>
      <w:r w:rsidR="0087494E"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B52E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7494E"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494E">
        <w:rPr>
          <w:rFonts w:ascii="Times New Roman" w:hAnsi="Times New Roman"/>
          <w:sz w:val="28"/>
          <w:szCs w:val="28"/>
          <w:lang w:val="uk-UA"/>
        </w:rPr>
        <w:t>ст.8,19,22,25 Закону України «</w:t>
      </w:r>
      <w:r w:rsidR="00B52E0B">
        <w:rPr>
          <w:rFonts w:ascii="Times New Roman" w:hAnsi="Times New Roman"/>
          <w:sz w:val="28"/>
          <w:szCs w:val="28"/>
          <w:lang w:val="uk-UA"/>
        </w:rPr>
        <w:t>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</w:t>
      </w:r>
      <w:r w:rsidR="00DA238C" w:rsidRPr="00DA238C">
        <w:rPr>
          <w:lang w:val="uk-UA"/>
        </w:rPr>
        <w:t xml:space="preserve"> </w:t>
      </w:r>
      <w:r w:rsidR="00DA238C" w:rsidRPr="00DA238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DA238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1A4C7A" w:rsidRPr="007D583B" w:rsidRDefault="001A4C7A" w:rsidP="001A4C7A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1A4C7A" w:rsidRPr="00A36253" w:rsidRDefault="001A4C7A" w:rsidP="001A4C7A">
      <w:pPr>
        <w:tabs>
          <w:tab w:val="left" w:pos="5895"/>
        </w:tabs>
        <w:spacing w:after="0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1A4C7A" w:rsidRPr="00C23241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="00B52E0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6734" w:rsidRPr="00256734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7B2096" w:rsidRPr="007B2096">
        <w:t xml:space="preserve"> </w:t>
      </w:r>
      <w:r w:rsidR="00342EC8" w:rsidRPr="00342EC8">
        <w:rPr>
          <w:rFonts w:ascii="Times New Roman" w:hAnsi="Times New Roman"/>
          <w:bCs/>
          <w:sz w:val="28"/>
          <w:szCs w:val="28"/>
          <w:lang w:val="uk-UA"/>
        </w:rPr>
        <w:t>Кравець Вікторії Миколаївн</w:t>
      </w:r>
      <w:r w:rsidR="00342EC8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342EC8" w:rsidRPr="00342EC8">
        <w:rPr>
          <w:rFonts w:ascii="Times New Roman" w:hAnsi="Times New Roman"/>
          <w:bCs/>
          <w:sz w:val="28"/>
          <w:szCs w:val="28"/>
          <w:lang w:val="uk-UA"/>
        </w:rPr>
        <w:t xml:space="preserve"> загальною площею 0,</w:t>
      </w:r>
      <w:r w:rsidR="00342EC8">
        <w:rPr>
          <w:rFonts w:ascii="Times New Roman" w:hAnsi="Times New Roman"/>
          <w:bCs/>
          <w:sz w:val="28"/>
          <w:szCs w:val="28"/>
          <w:lang w:val="uk-UA"/>
        </w:rPr>
        <w:t>85</w:t>
      </w:r>
      <w:r w:rsidR="00342EC8" w:rsidRPr="00342EC8">
        <w:rPr>
          <w:rFonts w:ascii="Times New Roman" w:hAnsi="Times New Roman"/>
          <w:bCs/>
          <w:sz w:val="28"/>
          <w:szCs w:val="28"/>
          <w:lang w:val="uk-UA"/>
        </w:rPr>
        <w:t xml:space="preserve"> га, в тому числі: для будівництва і обслуговування житлового будинку, господарських будівель і споруд –0,</w:t>
      </w:r>
      <w:r w:rsidR="00342EC8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342EC8" w:rsidRPr="00342EC8">
        <w:rPr>
          <w:rFonts w:ascii="Times New Roman" w:hAnsi="Times New Roman"/>
          <w:bCs/>
          <w:sz w:val="28"/>
          <w:szCs w:val="28"/>
          <w:lang w:val="uk-UA"/>
        </w:rPr>
        <w:t>га, для ведення особистого селянського господарства – 0,</w:t>
      </w:r>
      <w:r w:rsidR="00342EC8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342EC8" w:rsidRPr="00342EC8">
        <w:rPr>
          <w:rFonts w:ascii="Times New Roman" w:hAnsi="Times New Roman"/>
          <w:bCs/>
          <w:sz w:val="28"/>
          <w:szCs w:val="28"/>
          <w:lang w:val="uk-UA"/>
        </w:rPr>
        <w:t xml:space="preserve">га </w:t>
      </w:r>
      <w:r w:rsidR="00D87CE5">
        <w:rPr>
          <w:rFonts w:ascii="Times New Roman" w:hAnsi="Times New Roman"/>
          <w:bCs/>
          <w:sz w:val="28"/>
          <w:szCs w:val="28"/>
          <w:lang w:val="uk-UA"/>
        </w:rPr>
        <w:t xml:space="preserve">за адресою: </w:t>
      </w:r>
      <w:proofErr w:type="spellStart"/>
      <w:r w:rsidR="00342EC8">
        <w:rPr>
          <w:rFonts w:ascii="Times New Roman" w:hAnsi="Times New Roman"/>
          <w:bCs/>
          <w:sz w:val="28"/>
          <w:szCs w:val="28"/>
          <w:lang w:val="uk-UA"/>
        </w:rPr>
        <w:t>вул.Центральна</w:t>
      </w:r>
      <w:proofErr w:type="spellEnd"/>
      <w:r w:rsidR="00342EC8">
        <w:rPr>
          <w:rFonts w:ascii="Times New Roman" w:hAnsi="Times New Roman"/>
          <w:bCs/>
          <w:sz w:val="28"/>
          <w:szCs w:val="28"/>
          <w:lang w:val="uk-UA"/>
        </w:rPr>
        <w:t>,16,</w:t>
      </w:r>
      <w:r w:rsidR="00D87CE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E488D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342EC8">
        <w:rPr>
          <w:rFonts w:ascii="Times New Roman" w:hAnsi="Times New Roman"/>
          <w:bCs/>
          <w:sz w:val="28"/>
          <w:szCs w:val="28"/>
          <w:lang w:val="uk-UA"/>
        </w:rPr>
        <w:t>Довжок</w:t>
      </w:r>
      <w:proofErr w:type="spellEnd"/>
      <w:r w:rsidR="002567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1A4C7A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 w:rsidR="007B2096" w:rsidRPr="00DA238C">
        <w:rPr>
          <w:lang w:val="uk-UA"/>
        </w:rPr>
        <w:t xml:space="preserve"> </w:t>
      </w:r>
      <w:r w:rsidR="00342EC8" w:rsidRPr="00342EC8">
        <w:rPr>
          <w:rFonts w:ascii="Times New Roman" w:hAnsi="Times New Roman"/>
          <w:bCs/>
          <w:sz w:val="28"/>
          <w:szCs w:val="28"/>
          <w:lang w:val="uk-UA"/>
        </w:rPr>
        <w:t xml:space="preserve">Кравець Вікторії Миколаївні </w:t>
      </w:r>
      <w:r>
        <w:rPr>
          <w:rFonts w:ascii="Times New Roman" w:hAnsi="Times New Roman"/>
          <w:bCs/>
          <w:sz w:val="28"/>
          <w:szCs w:val="28"/>
          <w:lang w:val="uk-UA"/>
        </w:rPr>
        <w:t>виготов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о до вимог чинного законодавства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A4C7A" w:rsidRPr="00B96262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1A4C7A" w:rsidRDefault="001A4C7A" w:rsidP="001A4C7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7494E" w:rsidRDefault="0087494E" w:rsidP="001A4C7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23241" w:rsidRPr="008A3AE8" w:rsidRDefault="001A4C7A" w:rsidP="007B2096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36253">
        <w:rPr>
          <w:sz w:val="28"/>
          <w:szCs w:val="28"/>
        </w:rPr>
        <w:t xml:space="preserve">Міський  голова                                    </w:t>
      </w:r>
      <w:r>
        <w:rPr>
          <w:sz w:val="28"/>
          <w:szCs w:val="28"/>
        </w:rPr>
        <w:t>С.Волинський</w:t>
      </w:r>
    </w:p>
    <w:sectPr w:rsidR="00C23241" w:rsidRPr="008A3AE8" w:rsidSect="00DA238C">
      <w:pgSz w:w="12240" w:h="20160" w:code="5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122A65"/>
    <w:rsid w:val="00182BBF"/>
    <w:rsid w:val="001A4C7A"/>
    <w:rsid w:val="001F46B0"/>
    <w:rsid w:val="00256734"/>
    <w:rsid w:val="00297B13"/>
    <w:rsid w:val="00317446"/>
    <w:rsid w:val="0033394D"/>
    <w:rsid w:val="00342EC8"/>
    <w:rsid w:val="00385534"/>
    <w:rsid w:val="003914DE"/>
    <w:rsid w:val="00402717"/>
    <w:rsid w:val="004D3624"/>
    <w:rsid w:val="005A0493"/>
    <w:rsid w:val="00606D34"/>
    <w:rsid w:val="0063088D"/>
    <w:rsid w:val="006419EF"/>
    <w:rsid w:val="006F5B6A"/>
    <w:rsid w:val="00773856"/>
    <w:rsid w:val="007B2096"/>
    <w:rsid w:val="00812B36"/>
    <w:rsid w:val="0081342E"/>
    <w:rsid w:val="00870D21"/>
    <w:rsid w:val="0087494E"/>
    <w:rsid w:val="008A3AE8"/>
    <w:rsid w:val="008D6670"/>
    <w:rsid w:val="00956534"/>
    <w:rsid w:val="009E488D"/>
    <w:rsid w:val="00B31307"/>
    <w:rsid w:val="00B52E0B"/>
    <w:rsid w:val="00BF4B1F"/>
    <w:rsid w:val="00C227D5"/>
    <w:rsid w:val="00C23241"/>
    <w:rsid w:val="00C36CA8"/>
    <w:rsid w:val="00D87CE5"/>
    <w:rsid w:val="00DA238C"/>
    <w:rsid w:val="00DB10AC"/>
    <w:rsid w:val="00F05318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838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14DB38-6A1C-4C1F-9B62-7969B3E35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Валерий</cp:lastModifiedBy>
  <cp:revision>5</cp:revision>
  <cp:lastPrinted>2021-03-22T07:04:00Z</cp:lastPrinted>
  <dcterms:created xsi:type="dcterms:W3CDTF">2021-03-22T07:06:00Z</dcterms:created>
  <dcterms:modified xsi:type="dcterms:W3CDTF">2021-04-10T15:07:00Z</dcterms:modified>
</cp:coreProperties>
</file>